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>
      <w:pPr>
        <w:spacing w:after="240" w:before="480"/>
        <w:jc w:val="center"/>
      </w:pPr>
      <w:r>
        <w:rPr>
          <w:rFonts w:ascii="Linux Libertine O" w:hAnsi="Linux Libertine O"/>
          <w:b/>
          <w:i w:val="0"/>
          <w:sz w:val="40"/>
        </w:rPr>
        <w:t xml:space="preserve">Titolo del vostro articolo</w:t>
      </w:r>
    </w:p>
    <w:p>
      <w:pPr>
        <w:spacing w:after="360" w:before="0"/>
        <w:jc w:val="center"/>
      </w:pPr>
      <w:r>
        <w:rPr>
          <w:rFonts w:ascii="Linux Libertine O" w:hAnsi="Linux Libertine O"/>
          <w:b w:val="0"/>
          <w:i w:val="0"/>
          <w:sz w:val="28"/>
        </w:rPr>
        <w:t xml:space="preserve">Primo Autore, Secondo Autore</w:t>
      </w:r>
    </w:p>
    <w:p>
      <w:pPr>
        <w:spacing w:after="120" w:before="240"/>
        <w:jc w:val="center"/>
      </w:pPr>
      <w:r>
        <w:rPr>
          <w:rFonts w:ascii="Linux Libertine O" w:hAnsi="Linux Libertine O"/>
          <w:b/>
          <w:i w:val="0"/>
          <w:sz w:val="24"/>
        </w:rPr>
        <w:t xml:space="preserve">Sommario</w:t>
      </w:r>
    </w:p>
    <w:p>
      <w:pPr>
        <w:spacing w:after="120"/>
        <w:ind w:left="850" w:right="850"/>
      </w:pPr>
      <w:r>
        <w:rPr>
          <w:rFonts w:ascii="Linux Libertine O" w:hAnsi="Linux Libertine O"/>
          <w:b w:val="0"/>
          <w:i/>
          <w:sz w:val="22"/>
        </w:rPr>
        <w:t xml:space="preserve">Il vostro sommario in italiano. Il sommario deve sintetizzare l'argomento principale, i metodi e le conclusioni dell'articolo. Si raccomanda una lunghezza di 150–300 parole.</w:t>
      </w:r>
    </w:p>
    <w:p>
      <w:pPr>
        <w:spacing w:before="240" w:after="60"/>
      </w:pPr>
      <w:r>
        <w:rPr>
          <w:rFonts w:ascii="Linux Libertine O" w:hAnsi="Linux Libertine O"/>
          <w:b/>
          <w:i w:val="0"/>
          <w:sz w:val="24"/>
        </w:rPr>
        <w:t xml:space="preserve">Parole chiave: </w:t>
      </w:r>
      <w:r>
        <w:rPr>
          <w:rFonts w:ascii="Linux Libertine O" w:hAnsi="Linux Libertine O"/>
          <w:b w:val="0"/>
          <w:i w:val="1"/>
          <w:sz w:val="24"/>
        </w:rPr>
        <w:t xml:space="preserve">(da 4 a 10 raccomandate) </w:t>
      </w:r>
      <w:r>
        <w:rPr>
          <w:rFonts w:ascii="Linux Libertine O" w:hAnsi="Linux Libertine O"/>
          <w:b w:val="0"/>
          <w:i w:val="0"/>
          <w:sz w:val="24"/>
        </w:rPr>
        <w:t xml:space="preserve">parola chiave uno; parola chiave due; parola chiave tre; …</w:t>
      </w:r>
    </w:p>
    <w:p>
      <w:pPr>
        <w:spacing w:after="120" w:before="240"/>
        <w:jc w:val="center"/>
      </w:pPr>
      <w:r>
        <w:rPr>
          <w:rFonts w:ascii="Linux Libertine O" w:hAnsi="Linux Libertine O"/>
          <w:b/>
          <w:i w:val="0"/>
          <w:sz w:val="24"/>
        </w:rPr>
        <w:t xml:space="preserve">Abstract</w:t>
      </w:r>
    </w:p>
    <w:p>
      <w:pPr>
        <w:spacing w:after="120"/>
        <w:ind w:left="850" w:right="850"/>
      </w:pPr>
      <w:r>
        <w:rPr>
          <w:rFonts w:ascii="Linux Libertine O" w:hAnsi="Linux Libertine O"/>
          <w:b w:val="0"/>
          <w:i/>
          <w:sz w:val="22"/>
        </w:rPr>
        <w:t xml:space="preserve">Your English abstract here. An English abstract is required for all articles not written in English. It should summarise the main argument, methods, and conclusions (150–300 words recommended).</w:t>
      </w:r>
    </w:p>
    <w:p>
      <w:pPr>
        <w:spacing w:before="240" w:after="60"/>
      </w:pPr>
      <w:r>
        <w:rPr>
          <w:rFonts w:ascii="Linux Libertine O" w:hAnsi="Linux Libertine O"/>
          <w:b/>
          <w:i w:val="0"/>
          <w:sz w:val="24"/>
        </w:rPr>
        <w:t xml:space="preserve">Keywords: </w:t>
      </w:r>
      <w:r>
        <w:rPr>
          <w:rFonts w:ascii="Linux Libertine O" w:hAnsi="Linux Libertine O"/>
          <w:b w:val="0"/>
          <w:i w:val="1"/>
          <w:sz w:val="24"/>
        </w:rPr>
        <w:t xml:space="preserve">(between 4 and 10 recommended) </w:t>
      </w:r>
      <w:r>
        <w:rPr>
          <w:rFonts w:ascii="Linux Libertine O" w:hAnsi="Linux Libertine O"/>
          <w:b w:val="0"/>
          <w:i w:val="0"/>
          <w:sz w:val="24"/>
        </w:rPr>
        <w:t xml:space="preserve">keyword one; keyword two; keyword three; …</w:t>
      </w:r>
    </w:p>
    <w:p>
      <w:r>
        <w:br w:type="page"/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1. Introduzione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La vostra introduzione qui. In italiano si usano le virgolette « caporali » per le citazioni.</w:t>
      </w:r>
    </w:p>
    <w:p>
      <w:r>
        <w:rPr>
          <w:rFonts w:ascii="Linux Libertine O" w:hAnsi="Linux Libertine O"/>
          <w:b w:val="0"/>
          <w:i/>
          <w:color w:val="646464"/>
          <w:sz w:val="22"/>
        </w:rPr>
        <w:t xml:space="preserve">[Le note vanno a piè di pagina, mai a fine articolo. Possono contenere riferimenti bibliografici e/o osservazioni discorsive. In Word: Inserisci → Nota a piè di pagina.]</w:t>
      </w:r>
    </w:p>
    <w:p>
      <w:pPr>
        <w:spacing w:after="120" w:before="200"/>
      </w:pPr>
      <w:r>
        <w:rPr>
          <w:rFonts w:ascii="Linux Libertine O" w:hAnsi="Linux Libertine O"/>
          <w:b w:val="0"/>
          <w:i w:val="0"/>
          <w:sz w:val="24"/>
        </w:rPr>
        <w:t xml:space="preserve">Per le citazioni lunghe (3 righe o più), utilizzate un blocco rientrato:</w:t>
      </w:r>
    </w:p>
    <w:p>
      <w:pPr>
        <w:spacing w:before="120" w:after="120"/>
        <w:ind w:left="1134" w:right="1134"/>
      </w:pPr>
      <w:r>
        <w:rPr>
          <w:rFonts w:ascii="Linux Libertine O" w:hAnsi="Linux Libertine O"/>
          <w:b w:val="0"/>
          <w:i/>
          <w:sz w:val="22"/>
        </w:rPr>
        <w:t xml:space="preserve">« Il pensiero non è che un lampo in mezzo a una lunga notte. È questo lampo che è tutto. » (Poincaré, 1905, p. iv)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Mettete in corsivo i termini tecnici al momento della loro introduzione, le parole in lingua straniera e i titoli delle opere. Applicate il corsivo in modo coerente in tutto l'articolo, non solo alla prima occorrenza.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2. Argomento principale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Sviluppate il vostro argomento qui.</w:t>
      </w:r>
    </w:p>
    <w:p>
      <w:pPr>
        <w:spacing w:before="200"/>
      </w:pPr>
      <w:r>
        <w:rPr>
          <w:rFonts w:ascii="Linux Libertine O" w:hAnsi="Linux Libertine O"/>
          <w:b/>
          <w:i w:val="0"/>
          <w:sz w:val="24"/>
        </w:rPr>
        <w:t xml:space="preserve">Teorema 1. </w:t>
      </w:r>
      <w:r>
        <w:rPr>
          <w:rFonts w:ascii="Linux Libertine O" w:hAnsi="Linux Libertine O"/>
          <w:b w:val="0"/>
          <w:i/>
          <w:sz w:val="24"/>
        </w:rPr>
        <w:t xml:space="preserve">Ogni widget è finitamente generato.</w:t>
      </w:r>
    </w:p>
    <w:p>
      <w:pPr>
        <w:spacing w:after="200"/>
      </w:pPr>
      <w:r>
        <w:rPr>
          <w:rFonts w:ascii="Linux Libertine O" w:hAnsi="Linux Libertine O"/>
          <w:b w:val="0"/>
          <w:i/>
          <w:sz w:val="24"/>
        </w:rPr>
        <w:t xml:space="preserve">Dimostrazione. </w:t>
      </w:r>
      <w:r>
        <w:rPr>
          <w:rFonts w:ascii="Linux Libertine O" w:hAnsi="Linux Libertine O"/>
          <w:b w:val="0"/>
          <w:i w:val="0"/>
          <w:sz w:val="24"/>
        </w:rPr>
        <w:t xml:space="preserve">La dimostrazione procede per induzione sul rango del widget…  ∎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3. Conclusione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Riassumete i risultati e indicate le direzioni per i lavori futuri.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Ringraziamenti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Gli autori desiderano ringraziare…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Riferimenti bibliografici</w:t>
      </w:r>
    </w:p>
    <w:p>
      <w:pPr>
        <w:spacing w:after="200"/>
      </w:pPr>
      <w:r>
        <w:rPr>
          <w:rFonts w:ascii="Linux Libertine O" w:hAnsi="Linux Libertine O"/>
          <w:b w:val="0"/>
          <w:i/>
          <w:color w:val="646464"/>
          <w:sz w:val="22"/>
        </w:rPr>
        <w:t xml:space="preserve">[È preferito il formato autore-anno (p. es. Poincaré [1905]). Sono accettati anche i riferimenti numerati [1]. È richiesta la coerenza all'interno dell'articolo.]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Enriques, F. (2025). The significance of criticism of principles in the development of mathematics. M×Φ — Annals of Mathematics and Philosophy, 3(1). (Original work published 1912)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Frege, G. (1884). Die Grundlagen der Arithmetik. Wilhelm Koebner, Breslau.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Ortega y Gasset, J. (1958). La idea de principio en Leibniz y la evolución de la teoría deductiva. Emecé, Buenos Aires.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Poincaré, H. (1905). La valeur de la science. Flammarion, Paris.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Russell, B. (1903). The Principles of Mathematics. Cambridge University Press.</w:t>
      </w:r>
    </w:p>
    <w:p/>
    <w:p>
      <w:pPr>
        <w:spacing w:after="120"/>
      </w:pPr>
      <w:r>
        <w:rPr>
          <w:rFonts w:ascii="Linux Libertine O" w:hAnsi="Linux Libertine O"/>
          <w:b w:val="0"/>
          <w:i w:val="0"/>
          <w:color w:val="969696"/>
          <w:sz w:val="20"/>
        </w:rPr>
        <w:t>————————————————————————————————————————</w:t>
      </w:r>
    </w:p>
    <w:p>
      <w:pPr>
        <w:spacing w:after="0"/>
      </w:pPr>
      <w:r>
        <w:rPr>
          <w:rFonts w:ascii="Linux Libertine O" w:hAnsi="Linux Libertine O"/>
          <w:b/>
          <w:i w:val="0"/>
          <w:sz w:val="20"/>
        </w:rPr>
        <w:t xml:space="preserve">PRIMO AUTORE</w:t>
      </w:r>
    </w:p>
    <w:p>
      <w:pPr>
        <w:spacing w:after="200"/>
      </w:pPr>
      <w:r>
        <w:rPr>
          <w:rFonts w:ascii="Linux Libertine O" w:hAnsi="Linux Libertine O"/>
          <w:b w:val="0"/>
          <w:i w:val="0"/>
          <w:sz w:val="20"/>
        </w:rPr>
        <w:t xml:space="preserve">Dipartimento di filosofia, Università di Esempio</w:t>
        <w:br/>
        <w:t xml:space="preserve">Città, Paese</w:t>
        <w:br/>
        <w:t xml:space="preserve">primo.autore@universita.it</w:t>
      </w:r>
    </w:p>
    <w:p>
      <w:pPr>
        <w:spacing w:after="0"/>
      </w:pPr>
      <w:r>
        <w:rPr>
          <w:rFonts w:ascii="Linux Libertine O" w:hAnsi="Linux Libertine O"/>
          <w:b/>
          <w:i w:val="0"/>
          <w:sz w:val="20"/>
        </w:rPr>
        <w:t xml:space="preserve">SECONDO AUTORE</w:t>
      </w:r>
    </w:p>
    <w:p>
      <w:pPr>
        <w:spacing w:after="200"/>
      </w:pPr>
      <w:r>
        <w:rPr>
          <w:rFonts w:ascii="Linux Libertine O" w:hAnsi="Linux Libertine O"/>
          <w:b w:val="0"/>
          <w:i w:val="0"/>
          <w:sz w:val="20"/>
        </w:rPr>
        <w:t xml:space="preserve">Dipartimento di matematica, Altra Università</w:t>
        <w:br/>
        <w:t xml:space="preserve">Città, Paese</w:t>
        <w:br/>
        <w:t xml:space="preserve">secondo.autore@universita.it</w:t>
      </w:r>
    </w:p>
    <w:sectPr w:rsidR="00FC693F" w:rsidRPr="0006063C" w:rsidSect="00034616">
      <w:headerReference w:type="default" r:id="rId9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Linux Libertine O" w:hAnsi="Linux Libertine O"/>
        <w:b w:val="0"/>
        <w:i/>
        <w:color w:val="646464"/>
        <w:sz w:val="18"/>
      </w:rPr>
      <w:t xml:space="preserve">Sottomesso a M×Φ — Annali di Matematica e di Filosofia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Linux Libertine O" w:hAnsi="Linux Libertine O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