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spacing w:after="240" w:before="480"/>
        <w:jc w:val="center"/>
      </w:pPr>
      <w:r>
        <w:rPr>
          <w:rFonts w:ascii="Linux Libertine O" w:hAnsi="Linux Libertine O"/>
          <w:b/>
          <w:i w:val="0"/>
          <w:sz w:val="40"/>
        </w:rPr>
        <w:t xml:space="preserve">Titre de votre article</w:t>
      </w:r>
    </w:p>
    <w:p>
      <w:pPr>
        <w:spacing w:after="360" w:before="0"/>
        <w:jc w:val="center"/>
      </w:pPr>
      <w:r>
        <w:rPr>
          <w:rFonts w:ascii="Linux Libertine O" w:hAnsi="Linux Libertine O"/>
          <w:b w:val="0"/>
          <w:i w:val="0"/>
          <w:sz w:val="28"/>
        </w:rPr>
        <w:t xml:space="preserve">Premier Auteur, Second Auteur</w:t>
      </w:r>
    </w:p>
    <w:p>
      <w:pPr>
        <w:spacing w:after="120" w:before="240"/>
        <w:jc w:val="center"/>
      </w:pPr>
      <w:r>
        <w:rPr>
          <w:rFonts w:ascii="Linux Libertine O" w:hAnsi="Linux Libertine O"/>
          <w:b/>
          <w:i w:val="0"/>
          <w:sz w:val="24"/>
        </w:rPr>
        <w:t xml:space="preserve">Résumé</w:t>
      </w:r>
    </w:p>
    <w:p>
      <w:pPr>
        <w:spacing w:after="120"/>
        <w:ind w:left="850" w:right="850"/>
      </w:pPr>
      <w:r>
        <w:rPr>
          <w:rFonts w:ascii="Linux Libertine O" w:hAnsi="Linux Libertine O"/>
          <w:b w:val="0"/>
          <w:i/>
          <w:sz w:val="22"/>
        </w:rPr>
        <w:t xml:space="preserve">Votre résumé en français ici. Le résumé doit synthétiser l'argument principal, les méthodes et les conclusions de l'article. Une longueur de 150 à 300 mots est recommandée.</w:t>
      </w:r>
    </w:p>
    <w:p>
      <w:pPr>
        <w:spacing w:before="240" w:after="60"/>
      </w:pPr>
      <w:r>
        <w:rPr>
          <w:rFonts w:ascii="Linux Libertine O" w:hAnsi="Linux Libertine O"/>
          <w:b/>
          <w:i w:val="0"/>
          <w:sz w:val="24"/>
        </w:rPr>
        <w:t xml:space="preserve">Mots-clés : </w:t>
      </w:r>
      <w:r>
        <w:rPr>
          <w:rFonts w:ascii="Linux Libertine O" w:hAnsi="Linux Libertine O"/>
          <w:b w:val="0"/>
          <w:i w:val="1"/>
          <w:sz w:val="24"/>
        </w:rPr>
        <w:t xml:space="preserve">(entre 4 et 10 recommandés) </w:t>
      </w:r>
      <w:r>
        <w:rPr>
          <w:rFonts w:ascii="Linux Libertine O" w:hAnsi="Linux Libertine O"/>
          <w:b w:val="0"/>
          <w:i w:val="0"/>
          <w:sz w:val="24"/>
        </w:rPr>
        <w:t xml:space="preserve">mot-clé un ; mot-clé deux ; mot-clé trois ; …</w:t>
      </w:r>
    </w:p>
    <w:p>
      <w:pPr>
        <w:spacing w:after="120" w:before="240"/>
        <w:jc w:val="center"/>
      </w:pPr>
      <w:r>
        <w:rPr>
          <w:rFonts w:ascii="Linux Libertine O" w:hAnsi="Linux Libertine O"/>
          <w:b/>
          <w:i w:val="0"/>
          <w:sz w:val="24"/>
        </w:rPr>
        <w:t xml:space="preserve">Abstract</w:t>
      </w:r>
    </w:p>
    <w:p>
      <w:pPr>
        <w:spacing w:after="120"/>
        <w:ind w:left="850" w:right="850"/>
      </w:pPr>
      <w:r>
        <w:rPr>
          <w:rFonts w:ascii="Linux Libertine O" w:hAnsi="Linux Libertine O"/>
          <w:b w:val="0"/>
          <w:i/>
          <w:sz w:val="22"/>
        </w:rPr>
        <w:t xml:space="preserve">Your English abstract here. An English abstract is required for all articles not written in English. It should summarise the main argument, methods, and conclusions (150–300 words recommended).</w:t>
      </w:r>
    </w:p>
    <w:p>
      <w:pPr>
        <w:spacing w:before="240" w:after="60"/>
      </w:pPr>
      <w:r>
        <w:rPr>
          <w:rFonts w:ascii="Linux Libertine O" w:hAnsi="Linux Libertine O"/>
          <w:b/>
          <w:i w:val="0"/>
          <w:sz w:val="24"/>
        </w:rPr>
        <w:t xml:space="preserve">Keywords: </w:t>
      </w:r>
      <w:r>
        <w:rPr>
          <w:rFonts w:ascii="Linux Libertine O" w:hAnsi="Linux Libertine O"/>
          <w:b w:val="0"/>
          <w:i w:val="1"/>
          <w:sz w:val="24"/>
        </w:rPr>
        <w:t xml:space="preserve">(between 4 and 10 recommended) </w:t>
      </w:r>
      <w:r>
        <w:rPr>
          <w:rFonts w:ascii="Linux Libertine O" w:hAnsi="Linux Libertine O"/>
          <w:b w:val="0"/>
          <w:i w:val="0"/>
          <w:sz w:val="24"/>
        </w:rPr>
        <w:t xml:space="preserve">keyword one; keyword two; keyword three; …</w:t>
      </w:r>
    </w:p>
    <w:p>
      <w:r>
        <w:br w:type="page"/>
      </w:r>
    </w:p>
    <w:p>
      <w:pPr>
        <w:spacing w:after="200" w:before="360"/>
      </w:pPr>
      <w:r>
        <w:rPr>
          <w:rFonts w:ascii="Linux Libertine O" w:hAnsi="Linux Libertine O"/>
          <w:b/>
          <w:i w:val="0"/>
          <w:sz w:val="28"/>
        </w:rPr>
        <w:t xml:space="preserve">1. Introduction</w:t>
      </w:r>
    </w:p>
    <w:p>
      <w:r>
        <w:rPr>
          <w:rFonts w:ascii="Linux Libertine O" w:hAnsi="Linux Libertine O"/>
          <w:b w:val="0"/>
          <w:i w:val="0"/>
          <w:sz w:val="24"/>
        </w:rPr>
        <w:t xml:space="preserve">Votre introduction ici. En français, on utilise les guillemets « français » pour les citations.</w:t>
      </w:r>
    </w:p>
    <w:p>
      <w:r>
        <w:rPr>
          <w:rFonts w:ascii="Linux Libertine O" w:hAnsi="Linux Libertine O"/>
          <w:b w:val="0"/>
          <w:i/>
          <w:color w:val="646464"/>
          <w:sz w:val="22"/>
        </w:rPr>
        <w:t xml:space="preserve">[Les notes sont placées en bas de page, jamais en fin d'article. Elles peuvent contenir des références bibliographiques et/ou des remarques discursives. Dans Word : Insertion → Note de bas de page.]</w:t>
      </w:r>
    </w:p>
    <w:p>
      <w:pPr>
        <w:spacing w:after="120" w:before="200"/>
      </w:pPr>
      <w:r>
        <w:rPr>
          <w:rFonts w:ascii="Linux Libertine O" w:hAnsi="Linux Libertine O"/>
          <w:b w:val="0"/>
          <w:i w:val="0"/>
          <w:sz w:val="24"/>
        </w:rPr>
        <w:t xml:space="preserve">Pour les citations longues (3 lignes ou plus), utilisez un bloc en retrait :</w:t>
      </w:r>
    </w:p>
    <w:p>
      <w:pPr>
        <w:spacing w:before="120" w:after="120"/>
        <w:ind w:left="1134" w:right="1134"/>
      </w:pPr>
      <w:r>
        <w:rPr>
          <w:rFonts w:ascii="Linux Libertine O" w:hAnsi="Linux Libertine O"/>
          <w:b w:val="0"/>
          <w:i/>
          <w:sz w:val="22"/>
        </w:rPr>
        <w:t xml:space="preserve">« La pensée n'est qu'un éclair au milieu d'une longue nuit. Mais c'est cet éclair qui est tout. » (Poincaré, 1905, p. iv)</w:t>
      </w:r>
    </w:p>
    <w:p>
      <w:r>
        <w:rPr>
          <w:rFonts w:ascii="Linux Libertine O" w:hAnsi="Linux Libertine O"/>
          <w:b w:val="0"/>
          <w:i w:val="0"/>
          <w:sz w:val="24"/>
        </w:rPr>
        <w:t xml:space="preserve">Mettez en italique les termes techniques lors de leur introduction, les mots en langue étrangère et les titres d'ouvrages. Appliquez l'italique de manière cohérente tout au long de l'article, pas seulement à la première occurrence.</w:t>
      </w:r>
    </w:p>
    <w:p>
      <w:pPr>
        <w:spacing w:after="200" w:before="360"/>
      </w:pPr>
      <w:r>
        <w:rPr>
          <w:rFonts w:ascii="Linux Libertine O" w:hAnsi="Linux Libertine O"/>
          <w:b/>
          <w:i w:val="0"/>
          <w:sz w:val="28"/>
        </w:rPr>
        <w:t xml:space="preserve">2. Argument principal</w:t>
      </w:r>
    </w:p>
    <w:p>
      <w:r>
        <w:rPr>
          <w:rFonts w:ascii="Linux Libertine O" w:hAnsi="Linux Libertine O"/>
          <w:b w:val="0"/>
          <w:i w:val="0"/>
          <w:sz w:val="24"/>
        </w:rPr>
        <w:t xml:space="preserve">Développez votre argument ici.</w:t>
      </w:r>
    </w:p>
    <w:p>
      <w:pPr>
        <w:spacing w:before="200"/>
      </w:pPr>
      <w:r>
        <w:rPr>
          <w:rFonts w:ascii="Linux Libertine O" w:hAnsi="Linux Libertine O"/>
          <w:b/>
          <w:i w:val="0"/>
          <w:sz w:val="24"/>
        </w:rPr>
        <w:t xml:space="preserve">Théorème 1. </w:t>
      </w:r>
      <w:r>
        <w:rPr>
          <w:rFonts w:ascii="Linux Libertine O" w:hAnsi="Linux Libertine O"/>
          <w:b w:val="0"/>
          <w:i/>
          <w:sz w:val="24"/>
        </w:rPr>
        <w:t xml:space="preserve">Tout widget est de type fini.</w:t>
      </w:r>
    </w:p>
    <w:p>
      <w:pPr>
        <w:spacing w:after="200"/>
      </w:pPr>
      <w:r>
        <w:rPr>
          <w:rFonts w:ascii="Linux Libertine O" w:hAnsi="Linux Libertine O"/>
          <w:b w:val="0"/>
          <w:i/>
          <w:sz w:val="24"/>
        </w:rPr>
        <w:t xml:space="preserve">Démonstration. </w:t>
      </w:r>
      <w:r>
        <w:rPr>
          <w:rFonts w:ascii="Linux Libertine O" w:hAnsi="Linux Libertine O"/>
          <w:b w:val="0"/>
          <w:i w:val="0"/>
          <w:sz w:val="24"/>
        </w:rPr>
        <w:t xml:space="preserve">La démonstration procède par récurrence sur le rang du widget…  ∎</w:t>
      </w:r>
    </w:p>
    <w:p>
      <w:pPr>
        <w:spacing w:after="200" w:before="360"/>
      </w:pPr>
      <w:r>
        <w:rPr>
          <w:rFonts w:ascii="Linux Libertine O" w:hAnsi="Linux Libertine O"/>
          <w:b/>
          <w:i w:val="0"/>
          <w:sz w:val="28"/>
        </w:rPr>
        <w:t xml:space="preserve">3. Conclusion</w:t>
      </w:r>
    </w:p>
    <w:p>
      <w:r>
        <w:rPr>
          <w:rFonts w:ascii="Linux Libertine O" w:hAnsi="Linux Libertine O"/>
          <w:b w:val="0"/>
          <w:i w:val="0"/>
          <w:sz w:val="24"/>
        </w:rPr>
        <w:t xml:space="preserve">Résumez vos résultats et indiquez les directions pour les travaux futurs.</w:t>
      </w:r>
    </w:p>
    <w:p>
      <w:pPr>
        <w:spacing w:after="200" w:before="360"/>
      </w:pPr>
      <w:r>
        <w:rPr>
          <w:rFonts w:ascii="Linux Libertine O" w:hAnsi="Linux Libertine O"/>
          <w:b/>
          <w:i w:val="0"/>
          <w:sz w:val="28"/>
        </w:rPr>
        <w:t xml:space="preserve">Remerciements</w:t>
      </w:r>
    </w:p>
    <w:p>
      <w:r>
        <w:rPr>
          <w:rFonts w:ascii="Linux Libertine O" w:hAnsi="Linux Libertine O"/>
          <w:b w:val="0"/>
          <w:i w:val="0"/>
          <w:sz w:val="24"/>
        </w:rPr>
        <w:t xml:space="preserve">Les auteurs souhaitent remercier…</w:t>
      </w:r>
    </w:p>
    <w:p>
      <w:pPr>
        <w:spacing w:after="200" w:before="360"/>
      </w:pPr>
      <w:r>
        <w:rPr>
          <w:rFonts w:ascii="Linux Libertine O" w:hAnsi="Linux Libertine O"/>
          <w:b/>
          <w:i w:val="0"/>
          <w:sz w:val="28"/>
        </w:rPr>
        <w:t xml:space="preserve">Références</w:t>
      </w:r>
    </w:p>
    <w:p>
      <w:pPr>
        <w:spacing w:after="200"/>
      </w:pPr>
      <w:r>
        <w:rPr>
          <w:rFonts w:ascii="Linux Libertine O" w:hAnsi="Linux Libertine O"/>
          <w:b w:val="0"/>
          <w:i/>
          <w:color w:val="646464"/>
          <w:sz w:val="22"/>
        </w:rPr>
        <w:t xml:space="preserve">[Le format auteur-année est préféré (p. ex. Poincaré [1905]). Les références numérotées [1] sont également acceptées. La cohérence au sein de l'article est requise.]</w:t>
      </w:r>
    </w:p>
    <w:p>
      <w:pPr>
        <w:spacing w:after="80"/>
        <w:ind w:left="567" w:hanging="567"/>
      </w:pPr>
      <w:r>
        <w:rPr>
          <w:rFonts w:ascii="Linux Libertine O" w:hAnsi="Linux Libertine O"/>
          <w:b w:val="0"/>
          <w:i w:val="0"/>
          <w:sz w:val="24"/>
        </w:rPr>
        <w:t xml:space="preserve">Enriques, F. (2025). The significance of criticism of principles in the development of mathematics. M×Φ — Annals of Mathematics and Philosophy, 3(1). (Original work published 1912)</w:t>
      </w:r>
    </w:p>
    <w:p>
      <w:pPr>
        <w:spacing w:after="80"/>
        <w:ind w:left="567" w:hanging="567"/>
      </w:pPr>
      <w:r>
        <w:rPr>
          <w:rFonts w:ascii="Linux Libertine O" w:hAnsi="Linux Libertine O"/>
          <w:b w:val="0"/>
          <w:i w:val="0"/>
          <w:sz w:val="24"/>
        </w:rPr>
        <w:t xml:space="preserve">Frege, G. (1884). Die Grundlagen der Arithmetik. Wilhelm Koebner, Breslau.</w:t>
      </w:r>
    </w:p>
    <w:p>
      <w:pPr>
        <w:spacing w:after="80"/>
        <w:ind w:left="567" w:hanging="567"/>
      </w:pPr>
      <w:r>
        <w:rPr>
          <w:rFonts w:ascii="Linux Libertine O" w:hAnsi="Linux Libertine O"/>
          <w:b w:val="0"/>
          <w:i w:val="0"/>
          <w:sz w:val="24"/>
        </w:rPr>
        <w:t xml:space="preserve">Ortega y Gasset, J. (1958). La idea de principio en Leibniz y la evolución de la teoría deductiva. Emecé, Buenos Aires.</w:t>
      </w:r>
    </w:p>
    <w:p>
      <w:pPr>
        <w:spacing w:after="80"/>
        <w:ind w:left="567" w:hanging="567"/>
      </w:pPr>
      <w:r>
        <w:rPr>
          <w:rFonts w:ascii="Linux Libertine O" w:hAnsi="Linux Libertine O"/>
          <w:b w:val="0"/>
          <w:i w:val="0"/>
          <w:sz w:val="24"/>
        </w:rPr>
        <w:t xml:space="preserve">Poincaré, H. (1905). La valeur de la science. Flammarion, Paris.</w:t>
      </w:r>
    </w:p>
    <w:p>
      <w:pPr>
        <w:spacing w:after="80"/>
        <w:ind w:left="567" w:hanging="567"/>
      </w:pPr>
      <w:r>
        <w:rPr>
          <w:rFonts w:ascii="Linux Libertine O" w:hAnsi="Linux Libertine O"/>
          <w:b w:val="0"/>
          <w:i w:val="0"/>
          <w:sz w:val="24"/>
        </w:rPr>
        <w:t xml:space="preserve">Russell, B. (1903). The Principles of Mathematics. Cambridge University Press.</w:t>
      </w:r>
    </w:p>
    <w:p/>
    <w:p>
      <w:pPr>
        <w:spacing w:after="120"/>
      </w:pPr>
      <w:r>
        <w:rPr>
          <w:rFonts w:ascii="Linux Libertine O" w:hAnsi="Linux Libertine O"/>
          <w:b w:val="0"/>
          <w:i w:val="0"/>
          <w:color w:val="969696"/>
          <w:sz w:val="20"/>
        </w:rPr>
        <w:t>————————————————————————————————————————</w:t>
      </w:r>
    </w:p>
    <w:p>
      <w:pPr>
        <w:spacing w:after="0"/>
      </w:pPr>
      <w:r>
        <w:rPr>
          <w:rFonts w:ascii="Linux Libertine O" w:hAnsi="Linux Libertine O"/>
          <w:b/>
          <w:i w:val="0"/>
          <w:sz w:val="20"/>
        </w:rPr>
        <w:t xml:space="preserve">PREMIER AUTEUR</w:t>
      </w:r>
    </w:p>
    <w:p>
      <w:pPr>
        <w:spacing w:after="200"/>
      </w:pPr>
      <w:r>
        <w:rPr>
          <w:rFonts w:ascii="Linux Libertine O" w:hAnsi="Linux Libertine O"/>
          <w:b w:val="0"/>
          <w:i w:val="0"/>
          <w:sz w:val="20"/>
        </w:rPr>
        <w:t xml:space="preserve">Département de philosophie, Université d'Exemple</w:t>
        <w:br/>
        <w:t xml:space="preserve">Ville, Pays</w:t>
        <w:br/>
        <w:t xml:space="preserve">premier.auteur@universite.fr</w:t>
      </w:r>
    </w:p>
    <w:p>
      <w:pPr>
        <w:spacing w:after="0"/>
      </w:pPr>
      <w:r>
        <w:rPr>
          <w:rFonts w:ascii="Linux Libertine O" w:hAnsi="Linux Libertine O"/>
          <w:b/>
          <w:i w:val="0"/>
          <w:sz w:val="20"/>
        </w:rPr>
        <w:t xml:space="preserve">SECOND AUTEUR</w:t>
      </w:r>
    </w:p>
    <w:p>
      <w:pPr>
        <w:spacing w:after="200"/>
      </w:pPr>
      <w:r>
        <w:rPr>
          <w:rFonts w:ascii="Linux Libertine O" w:hAnsi="Linux Libertine O"/>
          <w:b w:val="0"/>
          <w:i w:val="0"/>
          <w:sz w:val="20"/>
        </w:rPr>
        <w:t xml:space="preserve">Département de mathématiques, Autre Université</w:t>
        <w:br/>
        <w:t xml:space="preserve">Ville, Pays</w:t>
        <w:br/>
        <w:t xml:space="preserve">second.auteur@universite.fr</w:t>
      </w:r>
    </w:p>
    <w:sectPr w:rsidR="00FC693F" w:rsidRPr="0006063C" w:rsidSect="00034616">
      <w:headerReference w:type="default" r:id="rId9"/>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Linux Libertine O" w:hAnsi="Linux Libertine O"/>
        <w:b w:val="0"/>
        <w:i/>
        <w:color w:val="646464"/>
        <w:sz w:val="18"/>
      </w:rPr>
      <w:t xml:space="preserve">Soumis à M×Φ — Annales de Mathématiques et de Philosophie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Linux Libertine O" w:hAnsi="Linux Libertine O"/>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