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>
      <w:pPr>
        <w:spacing w:after="240" w:before="480"/>
        <w:jc w:val="center"/>
      </w:pPr>
      <w:r>
        <w:rPr>
          <w:rFonts w:ascii="Linux Libertine O" w:hAnsi="Linux Libertine O"/>
          <w:b/>
          <w:i w:val="0"/>
          <w:sz w:val="40"/>
        </w:rPr>
        <w:t xml:space="preserve">Titel Ihres Artikels</w:t>
      </w:r>
    </w:p>
    <w:p>
      <w:pPr>
        <w:spacing w:after="360" w:before="0"/>
        <w:jc w:val="center"/>
      </w:pPr>
      <w:r>
        <w:rPr>
          <w:rFonts w:ascii="Linux Libertine O" w:hAnsi="Linux Libertine O"/>
          <w:b w:val="0"/>
          <w:i w:val="0"/>
          <w:sz w:val="28"/>
        </w:rPr>
        <w:t xml:space="preserve">Erster Autor, Zweiter Autor</w:t>
      </w:r>
    </w:p>
    <w:p>
      <w:pPr>
        <w:spacing w:after="120" w:before="240"/>
        <w:jc w:val="center"/>
      </w:pPr>
      <w:r>
        <w:rPr>
          <w:rFonts w:ascii="Linux Libertine O" w:hAnsi="Linux Libertine O"/>
          <w:b/>
          <w:i w:val="0"/>
          <w:sz w:val="24"/>
        </w:rPr>
        <w:t xml:space="preserve">Zusammenfassung.</w:t>
      </w:r>
    </w:p>
    <w:p>
      <w:pPr>
        <w:spacing w:after="120"/>
        <w:ind w:left="850" w:right="850"/>
      </w:pPr>
      <w:r>
        <w:rPr>
          <w:rFonts w:ascii="Linux Libertine O" w:hAnsi="Linux Libertine O"/>
          <w:b w:val="0"/>
          <w:i/>
          <w:sz w:val="22"/>
        </w:rPr>
        <w:t xml:space="preserve">Ihre Zusammenfassung auf Deutsch. Die Zusammenfassung soll das Hauptargument, die Methoden und die Schlussfolgerungen des Artikels zusammenfassen. Eine Länge von 150–300 Wörtern wird empfohlen.</w:t>
      </w:r>
    </w:p>
    <w:p>
      <w:pPr>
        <w:spacing w:before="240" w:after="60"/>
      </w:pPr>
      <w:r>
        <w:rPr>
          <w:rFonts w:ascii="Linux Libertine O" w:hAnsi="Linux Libertine O"/>
          <w:b/>
          <w:i w:val="0"/>
          <w:sz w:val="24"/>
        </w:rPr>
        <w:t xml:space="preserve">Schlüsselwörter. </w:t>
      </w:r>
      <w:r>
        <w:rPr>
          <w:rFonts w:ascii="Linux Libertine O" w:hAnsi="Linux Libertine O"/>
          <w:b w:val="0"/>
          <w:i w:val="1"/>
          <w:sz w:val="24"/>
        </w:rPr>
        <w:t xml:space="preserve">(4 bis 10 empfohlen) </w:t>
      </w:r>
      <w:r>
        <w:rPr>
          <w:rFonts w:ascii="Linux Libertine O" w:hAnsi="Linux Libertine O"/>
          <w:b w:val="0"/>
          <w:i w:val="0"/>
          <w:sz w:val="24"/>
        </w:rPr>
        <w:t xml:space="preserve">Schlüsselwort eins, Schlüsselwort zwei, Schlüsselwort drei, …</w:t>
      </w:r>
    </w:p>
    <w:p>
      <w:pPr>
        <w:spacing w:after="120" w:before="240"/>
        <w:jc w:val="center"/>
      </w:pPr>
      <w:r>
        <w:rPr>
          <w:rFonts w:ascii="Linux Libertine O" w:hAnsi="Linux Libertine O"/>
          <w:b/>
          <w:i w:val="0"/>
          <w:sz w:val="24"/>
        </w:rPr>
        <w:t xml:space="preserve">Abstract.</w:t>
      </w:r>
    </w:p>
    <w:p>
      <w:pPr>
        <w:spacing w:after="120"/>
        <w:ind w:left="850" w:right="850"/>
      </w:pPr>
      <w:r>
        <w:rPr>
          <w:rFonts w:ascii="Linux Libertine O" w:hAnsi="Linux Libertine O"/>
          <w:b w:val="0"/>
          <w:i/>
          <w:sz w:val="22"/>
        </w:rPr>
        <w:t xml:space="preserve">Your English abstract here. An English abstract is required for all articles not written in English. It should summarise the main argument, methods, and conclusions (150–300 words recommended).</w:t>
      </w:r>
    </w:p>
    <w:p>
      <w:pPr>
        <w:spacing w:before="240" w:after="60"/>
      </w:pPr>
      <w:r>
        <w:rPr>
          <w:rFonts w:ascii="Linux Libertine O" w:hAnsi="Linux Libertine O"/>
          <w:b/>
          <w:i w:val="0"/>
          <w:sz w:val="24"/>
        </w:rPr>
        <w:t xml:space="preserve">Keywords. </w:t>
      </w:r>
      <w:r>
        <w:rPr>
          <w:rFonts w:ascii="Linux Libertine O" w:hAnsi="Linux Libertine O"/>
          <w:b w:val="0"/>
          <w:i w:val="1"/>
          <w:sz w:val="24"/>
        </w:rPr>
        <w:t xml:space="preserve">(between 4 and 10 recommended) </w:t>
      </w:r>
      <w:r>
        <w:rPr>
          <w:rFonts w:ascii="Linux Libertine O" w:hAnsi="Linux Libertine O"/>
          <w:b w:val="0"/>
          <w:i w:val="0"/>
          <w:sz w:val="24"/>
        </w:rPr>
        <w:t xml:space="preserve">keyword one, keyword two, keyword three, …</w:t>
      </w:r>
    </w:p>
    <w:p>
      <w:r>
        <w:br w:type="page"/>
      </w:r>
    </w:p>
    <w:p>
      <w:pPr>
        <w:spacing w:after="200" w:before="360"/>
      </w:pPr>
      <w:r>
        <w:rPr>
          <w:rFonts w:ascii="Linux Libertine O" w:hAnsi="Linux Libertine O"/>
          <w:b/>
          <w:i w:val="0"/>
          <w:sz w:val="28"/>
        </w:rPr>
        <w:t xml:space="preserve">1. Einleitung</w:t>
      </w:r>
    </w:p>
    <w:p>
      <w:r>
        <w:rPr>
          <w:rFonts w:ascii="Linux Libertine O" w:hAnsi="Linux Libertine O"/>
          <w:b w:val="0"/>
          <w:i w:val="0"/>
          <w:sz w:val="24"/>
        </w:rPr>
        <w:t xml:space="preserve">Ihre Einleitung hier. Im Deutschen verwendet man „deutsche Anführungszeichen“ für Zitate.</w:t>
      </w:r>
    </w:p>
    <w:p>
      <w:r>
        <w:rPr>
          <w:rFonts w:ascii="Linux Libertine O" w:hAnsi="Linux Libertine O"/>
          <w:b w:val="0"/>
          <w:i/>
          <w:color w:val="646464"/>
          <w:sz w:val="22"/>
        </w:rPr>
        <w:t xml:space="preserve">[Fußnoten stehen am Seitenende, niemals als Endnoten. Sie können bibliographische Verweise und/oder diskursive Bemerkungen enthalten. In Word: Einfügen → Fußnote.]</w:t>
      </w:r>
    </w:p>
    <w:p>
      <w:pPr>
        <w:spacing w:after="120" w:before="200"/>
      </w:pPr>
      <w:r>
        <w:rPr>
          <w:rFonts w:ascii="Linux Libertine O" w:hAnsi="Linux Libertine O"/>
          <w:b w:val="0"/>
          <w:i w:val="0"/>
          <w:sz w:val="24"/>
        </w:rPr>
        <w:t xml:space="preserve">Für lange Zitate (3 Zeilen oder mehr) verwenden Sie einen eingerückten Block:</w:t>
      </w:r>
    </w:p>
    <w:p>
      <w:pPr>
        <w:spacing w:before="120" w:after="120"/>
        <w:ind w:left="1134" w:right="1134"/>
      </w:pPr>
      <w:r>
        <w:rPr>
          <w:rFonts w:ascii="Linux Libertine O" w:hAnsi="Linux Libertine O"/>
          <w:b w:val="0"/>
          <w:i/>
          <w:sz w:val="22"/>
        </w:rPr>
        <w:t xml:space="preserve">„Der Gedanke ist nur ein Blitz inmitten einer langen Nacht. Aber dieser Blitz ist alles.“ (Poincaré, 1905, S. iv)</w:t>
      </w:r>
    </w:p>
    <w:p>
      <w:r>
        <w:rPr>
          <w:rFonts w:ascii="Linux Libertine O" w:hAnsi="Linux Libertine O"/>
          <w:b w:val="0"/>
          <w:i w:val="0"/>
          <w:sz w:val="24"/>
        </w:rPr>
        <w:t xml:space="preserve">Setzen Sie Fachbegriffe bei ihrer Einführung kursiv, ebenso Wörter in einer Fremdsprache und Werktitel. Wenden Sie die Kursivierung im gesamten Artikel einheitlich an, nicht nur beim ersten Vorkommen.</w:t>
      </w:r>
    </w:p>
    <w:p>
      <w:pPr>
        <w:spacing w:after="200" w:before="360"/>
      </w:pPr>
      <w:r>
        <w:rPr>
          <w:rFonts w:ascii="Linux Libertine O" w:hAnsi="Linux Libertine O"/>
          <w:b/>
          <w:i w:val="0"/>
          <w:sz w:val="28"/>
        </w:rPr>
        <w:t xml:space="preserve">2. Hauptargument</w:t>
      </w:r>
    </w:p>
    <w:p>
      <w:r>
        <w:rPr>
          <w:rFonts w:ascii="Linux Libertine O" w:hAnsi="Linux Libertine O"/>
          <w:b w:val="0"/>
          <w:i w:val="0"/>
          <w:sz w:val="24"/>
        </w:rPr>
        <w:t xml:space="preserve">Entwickeln Sie Ihr Argument hier.</w:t>
      </w:r>
    </w:p>
    <w:p>
      <w:pPr>
        <w:spacing w:before="200"/>
      </w:pPr>
      <w:r>
        <w:rPr>
          <w:rFonts w:ascii="Linux Libertine O" w:hAnsi="Linux Libertine O"/>
          <w:b/>
          <w:i w:val="0"/>
          <w:sz w:val="24"/>
        </w:rPr>
        <w:t xml:space="preserve">Satz 1. </w:t>
      </w:r>
      <w:r>
        <w:rPr>
          <w:rFonts w:ascii="Linux Libertine O" w:hAnsi="Linux Libertine O"/>
          <w:b w:val="0"/>
          <w:i/>
          <w:sz w:val="24"/>
        </w:rPr>
        <w:t xml:space="preserve">Jedes Widget ist endlich erzeugt.</w:t>
      </w:r>
    </w:p>
    <w:p>
      <w:pPr>
        <w:spacing w:after="200"/>
      </w:pPr>
      <w:r>
        <w:rPr>
          <w:rFonts w:ascii="Linux Libertine O" w:hAnsi="Linux Libertine O"/>
          <w:b w:val="0"/>
          <w:i/>
          <w:sz w:val="24"/>
        </w:rPr>
        <w:t xml:space="preserve">Beweis. </w:t>
      </w:r>
      <w:r>
        <w:rPr>
          <w:rFonts w:ascii="Linux Libertine O" w:hAnsi="Linux Libertine O"/>
          <w:b w:val="0"/>
          <w:i w:val="0"/>
          <w:sz w:val="24"/>
        </w:rPr>
        <w:t xml:space="preserve">Der Beweis erfolgt durch Induktion über den Rang des Widgets…  ∎</w:t>
      </w:r>
    </w:p>
    <w:p>
      <w:pPr>
        <w:spacing w:after="200" w:before="360"/>
      </w:pPr>
      <w:r>
        <w:rPr>
          <w:rFonts w:ascii="Linux Libertine O" w:hAnsi="Linux Libertine O"/>
          <w:b/>
          <w:i w:val="0"/>
          <w:sz w:val="28"/>
        </w:rPr>
        <w:t xml:space="preserve">3. Schlussfolgerung</w:t>
      </w:r>
    </w:p>
    <w:p>
      <w:r>
        <w:rPr>
          <w:rFonts w:ascii="Linux Libertine O" w:hAnsi="Linux Libertine O"/>
          <w:b w:val="0"/>
          <w:i w:val="0"/>
          <w:sz w:val="24"/>
        </w:rPr>
        <w:t xml:space="preserve">Fassen Sie Ihre Ergebnisse zusammen und geben Sie Richtungen für zukünftige Arbeiten an.</w:t>
      </w:r>
    </w:p>
    <w:p>
      <w:pPr>
        <w:spacing w:after="200" w:before="360"/>
      </w:pPr>
      <w:r>
        <w:rPr>
          <w:rFonts w:ascii="Linux Libertine O" w:hAnsi="Linux Libertine O"/>
          <w:b/>
          <w:i w:val="0"/>
          <w:sz w:val="28"/>
        </w:rPr>
        <w:t xml:space="preserve">Danksagung</w:t>
      </w:r>
    </w:p>
    <w:p>
      <w:r>
        <w:rPr>
          <w:rFonts w:ascii="Linux Libertine O" w:hAnsi="Linux Libertine O"/>
          <w:b w:val="0"/>
          <w:i w:val="0"/>
          <w:sz w:val="24"/>
        </w:rPr>
        <w:t xml:space="preserve">Die Autoren möchten… danken.</w:t>
      </w:r>
    </w:p>
    <w:p>
      <w:pPr>
        <w:spacing w:after="200" w:before="360"/>
      </w:pPr>
      <w:r>
        <w:rPr>
          <w:rFonts w:ascii="Linux Libertine O" w:hAnsi="Linux Libertine O"/>
          <w:b/>
          <w:i w:val="0"/>
          <w:sz w:val="28"/>
        </w:rPr>
        <w:t xml:space="preserve">Literaturverzeichnis</w:t>
      </w:r>
    </w:p>
    <w:p>
      <w:pPr>
        <w:spacing w:after="200"/>
      </w:pPr>
      <w:r>
        <w:rPr>
          <w:rFonts w:ascii="Linux Libertine O" w:hAnsi="Linux Libertine O"/>
          <w:b w:val="0"/>
          <w:i/>
          <w:color w:val="646464"/>
          <w:sz w:val="22"/>
        </w:rPr>
        <w:t xml:space="preserve">[Das Autor-Jahr-Format wird bevorzugt (z. B. Poincaré [1905]). Nummerierte Verweise [1] werden ebenfalls akzeptiert. Einheitlichkeit innerhalb des Artikels ist erforderlich.]</w:t>
      </w:r>
    </w:p>
    <w:p>
      <w:pPr>
        <w:spacing w:after="80"/>
        <w:ind w:left="567" w:hanging="567"/>
      </w:pPr>
      <w:r>
        <w:rPr>
          <w:rFonts w:ascii="Linux Libertine O" w:hAnsi="Linux Libertine O"/>
          <w:b w:val="0"/>
          <w:i w:val="0"/>
          <w:sz w:val="24"/>
        </w:rPr>
        <w:t xml:space="preserve">Enriques, F. (2025). The significance of criticism of principles in the development of mathematics. Annals of Mathematics and Philosophy, 3(1). (Original work published 1912)</w:t>
      </w:r>
    </w:p>
    <w:p>
      <w:pPr>
        <w:spacing w:after="80"/>
        <w:ind w:left="567" w:hanging="567"/>
      </w:pPr>
      <w:r>
        <w:rPr>
          <w:rFonts w:ascii="Linux Libertine O" w:hAnsi="Linux Libertine O"/>
          <w:b w:val="0"/>
          <w:i w:val="0"/>
          <w:sz w:val="24"/>
        </w:rPr>
        <w:t xml:space="preserve">Frege, G. (1884). Die Grundlagen der Arithmetik. Wilhelm Koebner, Breslau.</w:t>
      </w:r>
    </w:p>
    <w:p>
      <w:pPr>
        <w:spacing w:after="80"/>
        <w:ind w:left="567" w:hanging="567"/>
      </w:pPr>
      <w:r>
        <w:rPr>
          <w:rFonts w:ascii="Linux Libertine O" w:hAnsi="Linux Libertine O"/>
          <w:b w:val="0"/>
          <w:i w:val="0"/>
          <w:sz w:val="24"/>
        </w:rPr>
        <w:t xml:space="preserve">Ortega y Gasset, J. (1958). La idea de principio en Leibniz y la evolución de la teoría deductiva. Emecé, Buenos Aires.</w:t>
      </w:r>
    </w:p>
    <w:p>
      <w:pPr>
        <w:spacing w:after="80"/>
        <w:ind w:left="567" w:hanging="567"/>
      </w:pPr>
      <w:r>
        <w:rPr>
          <w:rFonts w:ascii="Linux Libertine O" w:hAnsi="Linux Libertine O"/>
          <w:b w:val="0"/>
          <w:i w:val="0"/>
          <w:sz w:val="24"/>
        </w:rPr>
        <w:t xml:space="preserve">Poincaré, H. (1905). La valeur de la science. Flammarion, Paris.</w:t>
      </w:r>
    </w:p>
    <w:p>
      <w:pPr>
        <w:spacing w:after="80"/>
        <w:ind w:left="567" w:hanging="567"/>
      </w:pPr>
      <w:r>
        <w:rPr>
          <w:rFonts w:ascii="Linux Libertine O" w:hAnsi="Linux Libertine O"/>
          <w:b w:val="0"/>
          <w:i w:val="0"/>
          <w:sz w:val="24"/>
        </w:rPr>
        <w:t xml:space="preserve">Russell, B. (1903). The Principles of Mathematics. Cambridge University Press.</w:t>
      </w:r>
    </w:p>
    <w:p/>
    <w:p>
      <w:pPr>
        <w:spacing w:after="120"/>
      </w:pPr>
      <w:r>
        <w:rPr>
          <w:rFonts w:ascii="Linux Libertine O" w:hAnsi="Linux Libertine O"/>
          <w:b w:val="0"/>
          <w:i w:val="0"/>
          <w:color w:val="969696"/>
          <w:sz w:val="20"/>
        </w:rPr>
        <w:t>————————————————————————————————————————</w:t>
      </w:r>
    </w:p>
    <w:p>
      <w:pPr>
        <w:spacing w:after="0"/>
      </w:pPr>
      <w:r>
        <w:rPr>
          <w:rFonts w:ascii="Linux Libertine O" w:hAnsi="Linux Libertine O"/>
          <w:b/>
          <w:i w:val="0"/>
          <w:sz w:val="20"/>
        </w:rPr>
        <w:t xml:space="preserve">ERSTER AUTOR</w:t>
      </w:r>
    </w:p>
    <w:p>
      <w:pPr>
        <w:spacing w:after="200"/>
      </w:pPr>
      <w:r>
        <w:rPr>
          <w:rFonts w:ascii="Linux Libertine O" w:hAnsi="Linux Libertine O"/>
          <w:b w:val="0"/>
          <w:i w:val="0"/>
          <w:sz w:val="20"/>
        </w:rPr>
        <w:t xml:space="preserve">Institut für Philosophie, Universität Beispiel</w:t>
        <w:br/>
        <w:t xml:space="preserve">Stadt, Land</w:t>
        <w:br/>
        <w:t xml:space="preserve">erster.autor@universitaet.de</w:t>
      </w:r>
    </w:p>
    <w:p>
      <w:pPr>
        <w:spacing w:after="0"/>
      </w:pPr>
      <w:r>
        <w:rPr>
          <w:rFonts w:ascii="Linux Libertine O" w:hAnsi="Linux Libertine O"/>
          <w:b/>
          <w:i w:val="0"/>
          <w:sz w:val="20"/>
        </w:rPr>
        <w:t xml:space="preserve">ZWEITER AUTOR</w:t>
      </w:r>
    </w:p>
    <w:p>
      <w:pPr>
        <w:spacing w:after="200"/>
      </w:pPr>
      <w:r>
        <w:rPr>
          <w:rFonts w:ascii="Linux Libertine O" w:hAnsi="Linux Libertine O"/>
          <w:b w:val="0"/>
          <w:i w:val="0"/>
          <w:sz w:val="20"/>
        </w:rPr>
        <w:t xml:space="preserve">Institut für Mathematik, Andere Universität</w:t>
        <w:br/>
        <w:t xml:space="preserve">Stadt, Land</w:t>
        <w:br/>
        <w:t xml:space="preserve">zweiter.autor@universitaet.de</w:t>
      </w:r>
    </w:p>
    <w:sectPr w:rsidR="00FC693F" w:rsidRPr="0006063C" w:rsidSect="00034616">
      <w:headerReference w:type="default" r:id="rId9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rFonts w:ascii="Linux Libertine O" w:hAnsi="Linux Libertine O"/>
        <w:b w:val="0"/>
        <w:i/>
        <w:color w:val="646464"/>
        <w:sz w:val="18"/>
      </w:rPr>
      <w:t xml:space="preserve">Eingereicht bei M×Φ — Annalen der Mathematik und der Philosophie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/>
    </w:pPr>
    <w:rPr>
      <w:rFonts w:ascii="Linux Libertine O" w:hAnsi="Linux Libertine O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